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68C95" w14:textId="77777777" w:rsidR="00A0680B" w:rsidRPr="00FD1B08" w:rsidRDefault="00D7042A">
      <w:pPr>
        <w:pStyle w:val="Tekstpodstawowy"/>
        <w:spacing w:before="66"/>
        <w:ind w:leftChars="-400" w:left="-960"/>
        <w:jc w:val="right"/>
        <w:rPr>
          <w:rFonts w:cs="Times New Roman"/>
          <w:i/>
          <w:iCs/>
          <w:szCs w:val="24"/>
        </w:rPr>
      </w:pPr>
      <w:r w:rsidRPr="00FD1B08">
        <w:rPr>
          <w:rFonts w:cs="Times New Roman"/>
          <w:i/>
          <w:iCs/>
          <w:szCs w:val="24"/>
        </w:rPr>
        <w:t>Załącznik</w:t>
      </w:r>
      <w:r w:rsidRPr="00FD1B08">
        <w:rPr>
          <w:rFonts w:cs="Times New Roman"/>
          <w:i/>
          <w:iCs/>
          <w:spacing w:val="-5"/>
          <w:szCs w:val="24"/>
        </w:rPr>
        <w:t xml:space="preserve"> </w:t>
      </w:r>
      <w:r w:rsidRPr="00FD1B08">
        <w:rPr>
          <w:rFonts w:cs="Times New Roman"/>
          <w:i/>
          <w:iCs/>
          <w:szCs w:val="24"/>
        </w:rPr>
        <w:t>nr</w:t>
      </w:r>
      <w:r w:rsidRPr="00FD1B08">
        <w:rPr>
          <w:rFonts w:cs="Times New Roman"/>
          <w:i/>
          <w:iCs/>
          <w:spacing w:val="-7"/>
          <w:szCs w:val="24"/>
        </w:rPr>
        <w:t xml:space="preserve"> 2</w:t>
      </w:r>
    </w:p>
    <w:p w14:paraId="3E0C174E" w14:textId="77777777" w:rsidR="00A0680B" w:rsidRPr="00FD1B08" w:rsidRDefault="00A0680B">
      <w:pPr>
        <w:pStyle w:val="Tekstpodstawowy"/>
        <w:spacing w:before="10"/>
        <w:ind w:leftChars="-400" w:left="-960"/>
        <w:rPr>
          <w:rFonts w:cs="Times New Roman"/>
          <w:i/>
          <w:szCs w:val="24"/>
        </w:rPr>
      </w:pPr>
    </w:p>
    <w:p w14:paraId="70E6E9BE" w14:textId="77777777" w:rsidR="00A0680B" w:rsidRPr="00FD1B08" w:rsidRDefault="00D7042A">
      <w:pPr>
        <w:tabs>
          <w:tab w:val="left" w:pos="2978"/>
          <w:tab w:val="left" w:pos="4187"/>
          <w:tab w:val="left" w:pos="5857"/>
          <w:tab w:val="left" w:pos="6430"/>
          <w:tab w:val="left" w:pos="6831"/>
          <w:tab w:val="left" w:pos="8640"/>
        </w:tabs>
        <w:spacing w:after="0" w:line="240" w:lineRule="auto"/>
        <w:ind w:leftChars="-400" w:left="-960" w:right="148"/>
        <w:rPr>
          <w:rFonts w:cs="Times New Roman"/>
          <w:i/>
          <w:szCs w:val="24"/>
        </w:rPr>
      </w:pPr>
      <w:r w:rsidRPr="00FD1B08">
        <w:rPr>
          <w:rFonts w:cs="Times New Roman"/>
          <w:b/>
          <w:spacing w:val="-2"/>
          <w:szCs w:val="24"/>
        </w:rPr>
        <w:t xml:space="preserve">Wykonawca/Wykonawca wspólnie ubiegający </w:t>
      </w:r>
      <w:r w:rsidRPr="00FD1B08">
        <w:rPr>
          <w:rFonts w:cs="Times New Roman"/>
          <w:b/>
          <w:spacing w:val="-4"/>
          <w:szCs w:val="24"/>
        </w:rPr>
        <w:t xml:space="preserve">się o udzielenie </w:t>
      </w:r>
      <w:r w:rsidRPr="00FD1B08">
        <w:rPr>
          <w:rFonts w:cs="Times New Roman"/>
          <w:b/>
          <w:spacing w:val="-2"/>
          <w:szCs w:val="24"/>
        </w:rPr>
        <w:t>zamówienia</w:t>
      </w:r>
      <w:r w:rsidRPr="00FD1B08">
        <w:rPr>
          <w:rFonts w:cs="Times New Roman"/>
          <w:i/>
          <w:szCs w:val="24"/>
        </w:rPr>
        <w:t>* (niepotrzebne skreślić):</w:t>
      </w:r>
    </w:p>
    <w:p w14:paraId="65A21921" w14:textId="77777777" w:rsidR="00A0680B" w:rsidRPr="00FD1B08" w:rsidRDefault="00D7042A">
      <w:pPr>
        <w:spacing w:before="2" w:after="0" w:line="240" w:lineRule="auto"/>
        <w:ind w:leftChars="-400" w:left="-960"/>
        <w:rPr>
          <w:rFonts w:cs="Times New Roman"/>
          <w:szCs w:val="24"/>
        </w:rPr>
      </w:pPr>
      <w:r w:rsidRPr="00FD1B08">
        <w:rPr>
          <w:rFonts w:cs="Times New Roman"/>
          <w:spacing w:val="-2"/>
          <w:szCs w:val="24"/>
        </w:rPr>
        <w:t>……………………………………………………</w:t>
      </w:r>
    </w:p>
    <w:p w14:paraId="16AAF19D" w14:textId="77777777" w:rsidR="00A0680B" w:rsidRPr="00FD1B08" w:rsidRDefault="00A0680B">
      <w:pPr>
        <w:pStyle w:val="Tekstpodstawowy"/>
        <w:spacing w:before="10" w:after="0" w:line="240" w:lineRule="auto"/>
        <w:ind w:leftChars="-400" w:left="-960"/>
        <w:rPr>
          <w:rFonts w:cs="Times New Roman"/>
          <w:szCs w:val="24"/>
        </w:rPr>
      </w:pPr>
    </w:p>
    <w:p w14:paraId="3703D9B8" w14:textId="77777777" w:rsidR="00A0680B" w:rsidRPr="00FD1B08" w:rsidRDefault="00D7042A">
      <w:pPr>
        <w:spacing w:before="1" w:after="0" w:line="240" w:lineRule="auto"/>
        <w:ind w:leftChars="-400" w:left="-960"/>
        <w:rPr>
          <w:rFonts w:cs="Times New Roman"/>
          <w:szCs w:val="24"/>
        </w:rPr>
      </w:pPr>
      <w:r w:rsidRPr="00FD1B08">
        <w:rPr>
          <w:rFonts w:cs="Times New Roman"/>
          <w:spacing w:val="-2"/>
          <w:szCs w:val="24"/>
        </w:rPr>
        <w:t>………………………………………………….</w:t>
      </w:r>
    </w:p>
    <w:p w14:paraId="29C43ED6" w14:textId="77777777" w:rsidR="00A0680B" w:rsidRPr="00FD1B08" w:rsidRDefault="00A0680B">
      <w:pPr>
        <w:pStyle w:val="Tekstpodstawowy"/>
        <w:spacing w:after="0" w:line="240" w:lineRule="auto"/>
        <w:ind w:leftChars="-400" w:left="-960"/>
        <w:rPr>
          <w:rFonts w:cs="Times New Roman"/>
          <w:szCs w:val="24"/>
        </w:rPr>
      </w:pPr>
    </w:p>
    <w:p w14:paraId="68AB6D29" w14:textId="77777777" w:rsidR="00A0680B" w:rsidRPr="00FD1B08" w:rsidRDefault="00D7042A">
      <w:pPr>
        <w:spacing w:after="0" w:line="240" w:lineRule="auto"/>
        <w:ind w:leftChars="-400" w:left="-960" w:right="5739"/>
        <w:rPr>
          <w:rFonts w:cs="Times New Roman"/>
          <w:i/>
          <w:szCs w:val="24"/>
        </w:rPr>
      </w:pPr>
      <w:r w:rsidRPr="00FD1B08">
        <w:rPr>
          <w:rFonts w:cs="Times New Roman"/>
          <w:i/>
          <w:szCs w:val="24"/>
        </w:rPr>
        <w:t>(pełna</w:t>
      </w:r>
      <w:r w:rsidRPr="00FD1B08">
        <w:rPr>
          <w:rFonts w:cs="Times New Roman"/>
          <w:i/>
          <w:spacing w:val="-6"/>
          <w:szCs w:val="24"/>
        </w:rPr>
        <w:t xml:space="preserve"> </w:t>
      </w:r>
      <w:r w:rsidRPr="00FD1B08">
        <w:rPr>
          <w:rFonts w:cs="Times New Roman"/>
          <w:i/>
          <w:szCs w:val="24"/>
        </w:rPr>
        <w:t>nazwa/firma,</w:t>
      </w:r>
      <w:r w:rsidRPr="00FD1B08">
        <w:rPr>
          <w:rFonts w:cs="Times New Roman"/>
          <w:i/>
          <w:spacing w:val="-6"/>
          <w:szCs w:val="24"/>
        </w:rPr>
        <w:t xml:space="preserve"> </w:t>
      </w:r>
      <w:r w:rsidRPr="00FD1B08">
        <w:rPr>
          <w:rFonts w:cs="Times New Roman"/>
          <w:i/>
          <w:szCs w:val="24"/>
        </w:rPr>
        <w:t>adres,</w:t>
      </w:r>
      <w:r w:rsidRPr="00FD1B08">
        <w:rPr>
          <w:rFonts w:cs="Times New Roman"/>
          <w:i/>
          <w:spacing w:val="-8"/>
          <w:szCs w:val="24"/>
        </w:rPr>
        <w:t xml:space="preserve"> </w:t>
      </w:r>
      <w:r w:rsidRPr="00FD1B08">
        <w:rPr>
          <w:rFonts w:cs="Times New Roman"/>
          <w:i/>
          <w:szCs w:val="24"/>
        </w:rPr>
        <w:t>w</w:t>
      </w:r>
      <w:r w:rsidRPr="00FD1B08">
        <w:rPr>
          <w:rFonts w:cs="Times New Roman"/>
          <w:i/>
          <w:spacing w:val="-6"/>
          <w:szCs w:val="24"/>
        </w:rPr>
        <w:t xml:space="preserve"> </w:t>
      </w:r>
      <w:r w:rsidRPr="00FD1B08">
        <w:rPr>
          <w:rFonts w:cs="Times New Roman"/>
          <w:i/>
          <w:szCs w:val="24"/>
        </w:rPr>
        <w:t>zależności</w:t>
      </w:r>
      <w:r w:rsidRPr="00FD1B08">
        <w:rPr>
          <w:rFonts w:cs="Times New Roman"/>
          <w:i/>
          <w:spacing w:val="-5"/>
          <w:szCs w:val="24"/>
        </w:rPr>
        <w:t xml:space="preserve"> </w:t>
      </w:r>
      <w:r w:rsidRPr="00FD1B08">
        <w:rPr>
          <w:rFonts w:cs="Times New Roman"/>
          <w:i/>
          <w:szCs w:val="24"/>
        </w:rPr>
        <w:t>od</w:t>
      </w:r>
      <w:r w:rsidRPr="00FD1B08">
        <w:rPr>
          <w:rFonts w:cs="Times New Roman"/>
          <w:i/>
          <w:spacing w:val="-8"/>
          <w:szCs w:val="24"/>
        </w:rPr>
        <w:t xml:space="preserve"> </w:t>
      </w:r>
      <w:r w:rsidRPr="00FD1B08">
        <w:rPr>
          <w:rFonts w:cs="Times New Roman"/>
          <w:i/>
          <w:szCs w:val="24"/>
        </w:rPr>
        <w:t>podmiotu: NIP/PESEL, KRS/CEiDG)</w:t>
      </w:r>
    </w:p>
    <w:p w14:paraId="13879A6F" w14:textId="77777777" w:rsidR="00A0680B" w:rsidRPr="00FD1B08" w:rsidRDefault="00D7042A">
      <w:pPr>
        <w:spacing w:before="156" w:after="0" w:line="240" w:lineRule="auto"/>
        <w:ind w:leftChars="-400" w:left="-960"/>
        <w:rPr>
          <w:rFonts w:cs="Times New Roman"/>
          <w:szCs w:val="24"/>
        </w:rPr>
      </w:pPr>
      <w:r w:rsidRPr="00FD1B08">
        <w:rPr>
          <w:rFonts w:cs="Times New Roman"/>
          <w:spacing w:val="-2"/>
          <w:szCs w:val="24"/>
          <w:u w:val="single"/>
        </w:rPr>
        <w:t>reprezentowany</w:t>
      </w:r>
      <w:r w:rsidRPr="00FD1B08">
        <w:rPr>
          <w:rFonts w:cs="Times New Roman"/>
          <w:spacing w:val="11"/>
          <w:szCs w:val="24"/>
          <w:u w:val="single"/>
        </w:rPr>
        <w:t xml:space="preserve"> </w:t>
      </w:r>
      <w:r w:rsidRPr="00FD1B08">
        <w:rPr>
          <w:rFonts w:cs="Times New Roman"/>
          <w:spacing w:val="-2"/>
          <w:szCs w:val="24"/>
          <w:u w:val="single"/>
        </w:rPr>
        <w:t>przez:</w:t>
      </w:r>
    </w:p>
    <w:p w14:paraId="543C5450" w14:textId="77777777" w:rsidR="00A0680B" w:rsidRPr="00FD1B08" w:rsidRDefault="00A0680B">
      <w:pPr>
        <w:pStyle w:val="Tekstpodstawowy"/>
        <w:spacing w:before="9" w:after="0" w:line="240" w:lineRule="auto"/>
        <w:ind w:leftChars="-400" w:left="-960"/>
        <w:rPr>
          <w:rFonts w:cs="Times New Roman"/>
          <w:szCs w:val="24"/>
        </w:rPr>
      </w:pPr>
    </w:p>
    <w:p w14:paraId="297B5F8C" w14:textId="77777777" w:rsidR="00A0680B" w:rsidRPr="00FD1B08" w:rsidRDefault="00D7042A">
      <w:pPr>
        <w:spacing w:before="95" w:after="0" w:line="240" w:lineRule="auto"/>
        <w:ind w:leftChars="-400" w:left="-960"/>
        <w:rPr>
          <w:rFonts w:cs="Times New Roman"/>
          <w:szCs w:val="24"/>
        </w:rPr>
      </w:pPr>
      <w:r w:rsidRPr="00FD1B08">
        <w:rPr>
          <w:rFonts w:cs="Times New Roman"/>
          <w:spacing w:val="-2"/>
          <w:szCs w:val="24"/>
        </w:rPr>
        <w:t>……………………………………………………</w:t>
      </w:r>
    </w:p>
    <w:p w14:paraId="7D0D5991" w14:textId="77777777" w:rsidR="00A0680B" w:rsidRPr="00FD1B08" w:rsidRDefault="00A0680B">
      <w:pPr>
        <w:pStyle w:val="Tekstpodstawowy"/>
        <w:spacing w:before="10" w:after="0" w:line="240" w:lineRule="auto"/>
        <w:ind w:leftChars="-400" w:left="-960"/>
        <w:rPr>
          <w:rFonts w:cs="Times New Roman"/>
          <w:szCs w:val="24"/>
        </w:rPr>
      </w:pPr>
    </w:p>
    <w:p w14:paraId="04321C78" w14:textId="77777777" w:rsidR="00A0680B" w:rsidRPr="00FD1B08" w:rsidRDefault="00D7042A">
      <w:pPr>
        <w:spacing w:before="1" w:after="0" w:line="240" w:lineRule="auto"/>
        <w:ind w:leftChars="-400" w:left="-960"/>
        <w:rPr>
          <w:rFonts w:cs="Times New Roman"/>
          <w:szCs w:val="24"/>
        </w:rPr>
      </w:pPr>
      <w:r w:rsidRPr="00FD1B08">
        <w:rPr>
          <w:rFonts w:cs="Times New Roman"/>
          <w:spacing w:val="-2"/>
          <w:szCs w:val="24"/>
        </w:rPr>
        <w:t>…………………………………………………..</w:t>
      </w:r>
    </w:p>
    <w:p w14:paraId="117AE6C3" w14:textId="77777777" w:rsidR="00A0680B" w:rsidRPr="00FD1B08" w:rsidRDefault="00A0680B">
      <w:pPr>
        <w:pStyle w:val="Tekstpodstawowy"/>
        <w:spacing w:after="0" w:line="240" w:lineRule="auto"/>
        <w:ind w:leftChars="-400" w:left="-960"/>
        <w:rPr>
          <w:rFonts w:cs="Times New Roman"/>
          <w:szCs w:val="24"/>
        </w:rPr>
      </w:pPr>
    </w:p>
    <w:p w14:paraId="32F37F0A" w14:textId="77777777" w:rsidR="00A0680B" w:rsidRPr="00FD1B08" w:rsidRDefault="00D7042A">
      <w:pPr>
        <w:spacing w:after="0" w:line="240" w:lineRule="auto"/>
        <w:ind w:leftChars="-400" w:left="-960"/>
        <w:rPr>
          <w:rFonts w:cs="Times New Roman"/>
          <w:i/>
          <w:szCs w:val="24"/>
        </w:rPr>
      </w:pPr>
      <w:r w:rsidRPr="00FD1B08">
        <w:rPr>
          <w:rFonts w:cs="Times New Roman"/>
          <w:i/>
          <w:szCs w:val="24"/>
        </w:rPr>
        <w:t>(imię,</w:t>
      </w:r>
      <w:r w:rsidRPr="00FD1B08">
        <w:rPr>
          <w:rFonts w:cs="Times New Roman"/>
          <w:i/>
          <w:spacing w:val="-8"/>
          <w:szCs w:val="24"/>
        </w:rPr>
        <w:t xml:space="preserve"> </w:t>
      </w:r>
      <w:r w:rsidRPr="00FD1B08">
        <w:rPr>
          <w:rFonts w:cs="Times New Roman"/>
          <w:i/>
          <w:szCs w:val="24"/>
        </w:rPr>
        <w:t>nazwisko,</w:t>
      </w:r>
      <w:r w:rsidRPr="00FD1B08">
        <w:rPr>
          <w:rFonts w:cs="Times New Roman"/>
          <w:i/>
          <w:spacing w:val="-8"/>
          <w:szCs w:val="24"/>
        </w:rPr>
        <w:t xml:space="preserve"> </w:t>
      </w:r>
      <w:r w:rsidRPr="00FD1B08">
        <w:rPr>
          <w:rFonts w:cs="Times New Roman"/>
          <w:i/>
          <w:szCs w:val="24"/>
        </w:rPr>
        <w:t>stanowisko/podstawa</w:t>
      </w:r>
      <w:r w:rsidRPr="00FD1B08">
        <w:rPr>
          <w:rFonts w:cs="Times New Roman"/>
          <w:i/>
          <w:spacing w:val="-6"/>
          <w:szCs w:val="24"/>
        </w:rPr>
        <w:t xml:space="preserve"> </w:t>
      </w:r>
      <w:r w:rsidRPr="00FD1B08">
        <w:rPr>
          <w:rFonts w:cs="Times New Roman"/>
          <w:i/>
          <w:szCs w:val="24"/>
        </w:rPr>
        <w:t>do</w:t>
      </w:r>
      <w:r w:rsidRPr="00FD1B08">
        <w:rPr>
          <w:rFonts w:cs="Times New Roman"/>
          <w:i/>
          <w:spacing w:val="30"/>
          <w:szCs w:val="24"/>
        </w:rPr>
        <w:t xml:space="preserve"> </w:t>
      </w:r>
      <w:r w:rsidRPr="00FD1B08">
        <w:rPr>
          <w:rFonts w:cs="Times New Roman"/>
          <w:i/>
          <w:spacing w:val="-2"/>
          <w:szCs w:val="24"/>
        </w:rPr>
        <w:t>reprezentacji)</w:t>
      </w:r>
    </w:p>
    <w:p w14:paraId="425D5EF3" w14:textId="77777777" w:rsidR="00A0680B" w:rsidRPr="00FD1B08" w:rsidRDefault="00A0680B">
      <w:pPr>
        <w:pStyle w:val="Tekstpodstawowy"/>
        <w:ind w:leftChars="-400" w:left="-960"/>
        <w:rPr>
          <w:rFonts w:cs="Times New Roman"/>
          <w:i/>
          <w:szCs w:val="24"/>
        </w:rPr>
      </w:pPr>
    </w:p>
    <w:p w14:paraId="13107296" w14:textId="77777777" w:rsidR="00A0680B" w:rsidRPr="00FD1B08" w:rsidRDefault="00D7042A">
      <w:pPr>
        <w:ind w:leftChars="-400" w:left="-960"/>
        <w:jc w:val="center"/>
        <w:rPr>
          <w:rFonts w:cs="Times New Roman"/>
          <w:b/>
          <w:szCs w:val="24"/>
          <w:u w:val="single"/>
        </w:rPr>
      </w:pPr>
      <w:r w:rsidRPr="00FD1B08">
        <w:rPr>
          <w:rFonts w:cs="Times New Roman"/>
          <w:b/>
          <w:szCs w:val="24"/>
          <w:u w:val="single"/>
        </w:rPr>
        <w:t>Oświadczenie wykonawcy</w:t>
      </w:r>
    </w:p>
    <w:p w14:paraId="7908A3F4" w14:textId="77777777" w:rsidR="00A0680B" w:rsidRPr="00FD1B08" w:rsidRDefault="00D7042A">
      <w:pPr>
        <w:ind w:leftChars="-400" w:left="-960"/>
        <w:jc w:val="center"/>
        <w:rPr>
          <w:rFonts w:cs="Times New Roman"/>
          <w:b/>
          <w:szCs w:val="24"/>
        </w:rPr>
      </w:pPr>
      <w:r w:rsidRPr="00FD1B08">
        <w:rPr>
          <w:rFonts w:cs="Times New Roman"/>
          <w:b/>
          <w:szCs w:val="24"/>
          <w:u w:val="single"/>
        </w:rPr>
        <w:t xml:space="preserve">UWZGLĘDNIAJĄCE PRZESŁANKI WYKLUCZENIA Z ART. 7 UST. 1 USTAWY </w:t>
      </w:r>
      <w:r w:rsidRPr="00FD1B08">
        <w:rPr>
          <w:rFonts w:cs="Times New Roman"/>
          <w:b/>
          <w:caps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5B86C212" w14:textId="77777777" w:rsidR="00A0680B" w:rsidRPr="00FD1B08" w:rsidRDefault="00A0680B">
      <w:pPr>
        <w:pStyle w:val="Tekstpodstawowy"/>
        <w:spacing w:before="3"/>
        <w:rPr>
          <w:rFonts w:cs="Times New Roman"/>
          <w:b/>
          <w:szCs w:val="24"/>
        </w:rPr>
      </w:pPr>
    </w:p>
    <w:p w14:paraId="5BD0253F" w14:textId="3C2830EB" w:rsidR="00A0680B" w:rsidRPr="00AC17A6" w:rsidRDefault="00D7042A" w:rsidP="00AC17A6">
      <w:pPr>
        <w:spacing w:before="94" w:line="360" w:lineRule="auto"/>
        <w:ind w:leftChars="-400" w:left="-960" w:right="144"/>
        <w:jc w:val="both"/>
        <w:rPr>
          <w:b/>
          <w:bCs/>
          <w:color w:val="000000"/>
          <w:szCs w:val="24"/>
          <w:lang w:eastAsia="pl-PL"/>
        </w:rPr>
      </w:pPr>
      <w:r w:rsidRPr="00FD1B08">
        <w:rPr>
          <w:rFonts w:cs="Times New Roman"/>
          <w:szCs w:val="24"/>
        </w:rPr>
        <w:t xml:space="preserve">Na potrzeby postępowania pn. </w:t>
      </w:r>
      <w:r w:rsidR="006C3E7B">
        <w:rPr>
          <w:rFonts w:cs="Times New Roman"/>
          <w:szCs w:val="24"/>
        </w:rPr>
        <w:t>„</w:t>
      </w:r>
      <w:r w:rsidR="00AC17A6" w:rsidRPr="00AC17A6">
        <w:rPr>
          <w:b/>
          <w:bCs/>
          <w:color w:val="000000"/>
          <w:szCs w:val="24"/>
          <w:lang w:eastAsia="pl-PL"/>
        </w:rPr>
        <w:t>Pełnienie funkcji inspektora nadzoru inwestorskiego nad realizacją zadania inwestycyjnego pn. „Opracowanie dokumentacji projektowej wraz z wykonaniem robót budowlano-montażowych na potrzeby budowy II zbiornika retencyjnego wraz z zagospodarowaniem terenu w formule zaprojektuj i wybuduj” w branży budowlanej, sanitarnej i elektrycznej”</w:t>
      </w:r>
      <w:r w:rsidR="00AC17A6">
        <w:rPr>
          <w:b/>
          <w:bCs/>
          <w:color w:val="000000"/>
          <w:szCs w:val="24"/>
          <w:lang w:eastAsia="pl-PL"/>
        </w:rPr>
        <w:t xml:space="preserve"> </w:t>
      </w:r>
      <w:r w:rsidRPr="00FD1B08">
        <w:rPr>
          <w:rFonts w:cs="Times New Roman"/>
          <w:szCs w:val="24"/>
        </w:rPr>
        <w:t>prowadzonego przez Szpital Mazowiecki w Garwolinie Sp. z o.o. z siedzibą w Garwolinie</w:t>
      </w:r>
      <w:r w:rsidRPr="00FD1B08">
        <w:rPr>
          <w:rFonts w:cs="Times New Roman"/>
          <w:i/>
          <w:szCs w:val="24"/>
        </w:rPr>
        <w:t xml:space="preserve">, </w:t>
      </w:r>
      <w:r w:rsidRPr="00FD1B08">
        <w:rPr>
          <w:rFonts w:cs="Times New Roman"/>
          <w:szCs w:val="24"/>
        </w:rPr>
        <w:t>oświadczam, co następuje:</w:t>
      </w:r>
    </w:p>
    <w:p w14:paraId="5B31D3A0" w14:textId="77777777" w:rsidR="00A0680B" w:rsidRPr="00FD1B08" w:rsidRDefault="00A0680B">
      <w:pPr>
        <w:spacing w:before="94" w:line="360" w:lineRule="auto"/>
        <w:ind w:right="144"/>
        <w:jc w:val="both"/>
        <w:rPr>
          <w:rFonts w:cs="Times New Roman"/>
          <w:b/>
          <w:color w:val="000000"/>
          <w:sz w:val="21"/>
        </w:rPr>
      </w:pPr>
    </w:p>
    <w:p w14:paraId="219096FD" w14:textId="77777777" w:rsidR="00A0680B" w:rsidRPr="00FD1B08" w:rsidRDefault="00D7042A">
      <w:pPr>
        <w:spacing w:before="94" w:line="360" w:lineRule="auto"/>
        <w:ind w:right="144"/>
        <w:jc w:val="center"/>
        <w:rPr>
          <w:rFonts w:cs="Times New Roman"/>
          <w:szCs w:val="24"/>
        </w:rPr>
      </w:pPr>
      <w:r w:rsidRPr="00FD1B08">
        <w:rPr>
          <w:rFonts w:cs="Times New Roman"/>
          <w:b/>
          <w:color w:val="000000"/>
          <w:sz w:val="21"/>
        </w:rPr>
        <w:t>INFORMACJA</w:t>
      </w:r>
      <w:r w:rsidRPr="00FD1B08">
        <w:rPr>
          <w:rFonts w:cs="Times New Roman"/>
          <w:b/>
          <w:color w:val="000000"/>
          <w:spacing w:val="-14"/>
          <w:sz w:val="21"/>
        </w:rPr>
        <w:t xml:space="preserve"> </w:t>
      </w:r>
      <w:r w:rsidRPr="00FD1B08">
        <w:rPr>
          <w:rFonts w:cs="Times New Roman"/>
          <w:b/>
          <w:color w:val="000000"/>
          <w:sz w:val="21"/>
        </w:rPr>
        <w:t>DOTYCZĄCA</w:t>
      </w:r>
      <w:r w:rsidRPr="00FD1B08">
        <w:rPr>
          <w:rFonts w:cs="Times New Roman"/>
          <w:b/>
          <w:color w:val="000000"/>
          <w:spacing w:val="-14"/>
          <w:sz w:val="21"/>
        </w:rPr>
        <w:t xml:space="preserve"> </w:t>
      </w:r>
      <w:r w:rsidRPr="00FD1B08">
        <w:rPr>
          <w:rFonts w:cs="Times New Roman"/>
          <w:b/>
          <w:color w:val="000000"/>
          <w:spacing w:val="-2"/>
          <w:sz w:val="21"/>
        </w:rPr>
        <w:t>WYKONAWCY:</w:t>
      </w:r>
    </w:p>
    <w:p w14:paraId="42FD3709" w14:textId="77777777" w:rsidR="00A0680B" w:rsidRPr="00FD1B08" w:rsidRDefault="00D7042A">
      <w:pPr>
        <w:spacing w:line="360" w:lineRule="auto"/>
        <w:ind w:leftChars="-400" w:left="-960" w:firstLine="700"/>
        <w:jc w:val="both"/>
        <w:rPr>
          <w:rFonts w:eastAsia="Calibri" w:cs="Times New Roman"/>
          <w:szCs w:val="24"/>
        </w:rPr>
      </w:pPr>
      <w:r w:rsidRPr="00FD1B08">
        <w:rPr>
          <w:rFonts w:eastAsia="Calibri" w:cs="Times New Roman"/>
          <w:szCs w:val="24"/>
        </w:rPr>
        <w:t>Oświadczam, że nie podlegam wykluczeniu na podstawie art. 7 ust. 1 pkt 1-3 ustawy z dnia 13 kwietnia 2022 r. o szczególnych rozwiązaniach w zakresie przeciwdziałania wspieraniu agresji na Ukrainę oraz służących ochronie bezpieczeństwa narodowego (t.j. Dz. U. z 2024 r. poz. 507).</w:t>
      </w:r>
    </w:p>
    <w:p w14:paraId="073526EB" w14:textId="77777777" w:rsidR="00A0680B" w:rsidRPr="00FD1B08" w:rsidRDefault="00A0680B">
      <w:pPr>
        <w:spacing w:line="360" w:lineRule="auto"/>
        <w:ind w:leftChars="-400" w:left="-960" w:firstLine="700"/>
        <w:jc w:val="both"/>
        <w:rPr>
          <w:rFonts w:eastAsia="Calibri" w:cs="Times New Roman"/>
          <w:szCs w:val="24"/>
        </w:rPr>
      </w:pPr>
    </w:p>
    <w:p w14:paraId="1D22C643" w14:textId="77777777" w:rsidR="00A0680B" w:rsidRPr="00FD1B08" w:rsidRDefault="00A0680B">
      <w:pPr>
        <w:spacing w:line="360" w:lineRule="auto"/>
        <w:ind w:leftChars="-400" w:left="-960" w:firstLine="700"/>
        <w:jc w:val="both"/>
        <w:rPr>
          <w:rFonts w:eastAsia="Calibri" w:cs="Times New Roman"/>
          <w:szCs w:val="24"/>
        </w:rPr>
      </w:pPr>
    </w:p>
    <w:p w14:paraId="26A8212E" w14:textId="77777777" w:rsidR="00FD1B08" w:rsidRDefault="00FD1B08">
      <w:pPr>
        <w:spacing w:line="360" w:lineRule="auto"/>
        <w:jc w:val="center"/>
        <w:rPr>
          <w:rFonts w:cs="Times New Roman"/>
          <w:b/>
          <w:color w:val="000000"/>
          <w:sz w:val="21"/>
        </w:rPr>
      </w:pPr>
    </w:p>
    <w:p w14:paraId="73A55E28" w14:textId="77777777" w:rsidR="00FD1B08" w:rsidRDefault="00FD1B08">
      <w:pPr>
        <w:spacing w:line="360" w:lineRule="auto"/>
        <w:jc w:val="center"/>
        <w:rPr>
          <w:rFonts w:cs="Times New Roman"/>
          <w:b/>
          <w:color w:val="000000"/>
          <w:sz w:val="21"/>
        </w:rPr>
      </w:pPr>
    </w:p>
    <w:p w14:paraId="5A1CB75A" w14:textId="1B0D98A3" w:rsidR="00A0680B" w:rsidRPr="00FD1B08" w:rsidRDefault="00D7042A">
      <w:pPr>
        <w:spacing w:line="360" w:lineRule="auto"/>
        <w:jc w:val="center"/>
        <w:rPr>
          <w:rFonts w:cs="Times New Roman"/>
          <w:szCs w:val="24"/>
        </w:rPr>
      </w:pPr>
      <w:r w:rsidRPr="00FD1B08">
        <w:rPr>
          <w:rFonts w:cs="Times New Roman"/>
          <w:b/>
          <w:color w:val="000000"/>
          <w:sz w:val="21"/>
        </w:rPr>
        <w:t>OŚWIADCZENIE</w:t>
      </w:r>
      <w:r w:rsidRPr="00FD1B08">
        <w:rPr>
          <w:rFonts w:cs="Times New Roman"/>
          <w:b/>
          <w:color w:val="000000"/>
          <w:spacing w:val="-17"/>
          <w:sz w:val="21"/>
        </w:rPr>
        <w:t xml:space="preserve"> </w:t>
      </w:r>
      <w:r w:rsidRPr="00FD1B08">
        <w:rPr>
          <w:rFonts w:cs="Times New Roman"/>
          <w:b/>
          <w:color w:val="000000"/>
          <w:sz w:val="21"/>
        </w:rPr>
        <w:t>DOTYCZĄCE</w:t>
      </w:r>
      <w:r w:rsidRPr="00FD1B08">
        <w:rPr>
          <w:rFonts w:cs="Times New Roman"/>
          <w:b/>
          <w:color w:val="000000"/>
          <w:spacing w:val="-14"/>
          <w:sz w:val="21"/>
        </w:rPr>
        <w:t xml:space="preserve"> </w:t>
      </w:r>
      <w:r w:rsidRPr="00FD1B08">
        <w:rPr>
          <w:rFonts w:cs="Times New Roman"/>
          <w:b/>
          <w:color w:val="000000"/>
          <w:sz w:val="21"/>
        </w:rPr>
        <w:t>PODANYCH</w:t>
      </w:r>
      <w:r w:rsidRPr="00FD1B08">
        <w:rPr>
          <w:rFonts w:cs="Times New Roman"/>
          <w:b/>
          <w:color w:val="000000"/>
          <w:spacing w:val="-12"/>
          <w:sz w:val="21"/>
        </w:rPr>
        <w:t xml:space="preserve"> </w:t>
      </w:r>
      <w:r w:rsidRPr="00FD1B08">
        <w:rPr>
          <w:rFonts w:cs="Times New Roman"/>
          <w:b/>
          <w:color w:val="000000"/>
          <w:spacing w:val="-2"/>
          <w:sz w:val="21"/>
        </w:rPr>
        <w:t>INFORMACJI:</w:t>
      </w:r>
    </w:p>
    <w:p w14:paraId="1AB2EEAF" w14:textId="77777777" w:rsidR="00A0680B" w:rsidRPr="00FD1B08" w:rsidRDefault="00D7042A">
      <w:pPr>
        <w:spacing w:before="95" w:line="360" w:lineRule="auto"/>
        <w:ind w:leftChars="-400" w:left="-960" w:right="151" w:firstLine="700"/>
        <w:jc w:val="both"/>
        <w:rPr>
          <w:rFonts w:cs="Times New Roman"/>
          <w:szCs w:val="24"/>
        </w:rPr>
      </w:pPr>
      <w:r w:rsidRPr="00FD1B08">
        <w:rPr>
          <w:rFonts w:cs="Times New Roman"/>
          <w:szCs w:val="24"/>
        </w:rPr>
        <w:t>Oświadczam,</w:t>
      </w:r>
      <w:r w:rsidRPr="00FD1B08">
        <w:rPr>
          <w:rFonts w:cs="Times New Roman"/>
          <w:spacing w:val="71"/>
          <w:szCs w:val="24"/>
        </w:rPr>
        <w:t xml:space="preserve">  </w:t>
      </w:r>
      <w:r w:rsidRPr="00FD1B08">
        <w:rPr>
          <w:rFonts w:cs="Times New Roman"/>
          <w:szCs w:val="24"/>
        </w:rPr>
        <w:t>że</w:t>
      </w:r>
      <w:r w:rsidRPr="00FD1B08">
        <w:rPr>
          <w:rFonts w:cs="Times New Roman"/>
          <w:spacing w:val="71"/>
          <w:szCs w:val="24"/>
        </w:rPr>
        <w:t xml:space="preserve">  </w:t>
      </w:r>
      <w:r w:rsidRPr="00FD1B08">
        <w:rPr>
          <w:rFonts w:cs="Times New Roman"/>
          <w:szCs w:val="24"/>
        </w:rPr>
        <w:t>wszystkie</w:t>
      </w:r>
      <w:r w:rsidRPr="00FD1B08">
        <w:rPr>
          <w:rFonts w:cs="Times New Roman"/>
          <w:spacing w:val="71"/>
          <w:szCs w:val="24"/>
        </w:rPr>
        <w:t xml:space="preserve">  </w:t>
      </w:r>
      <w:r w:rsidRPr="00FD1B08">
        <w:rPr>
          <w:rFonts w:cs="Times New Roman"/>
          <w:szCs w:val="24"/>
        </w:rPr>
        <w:t>informacje</w:t>
      </w:r>
      <w:r w:rsidRPr="00FD1B08">
        <w:rPr>
          <w:rFonts w:cs="Times New Roman"/>
          <w:spacing w:val="72"/>
          <w:szCs w:val="24"/>
        </w:rPr>
        <w:t xml:space="preserve">  </w:t>
      </w:r>
      <w:r w:rsidRPr="00FD1B08">
        <w:rPr>
          <w:rFonts w:cs="Times New Roman"/>
          <w:szCs w:val="24"/>
        </w:rPr>
        <w:t>podane</w:t>
      </w:r>
      <w:r w:rsidRPr="00FD1B08">
        <w:rPr>
          <w:rFonts w:cs="Times New Roman"/>
          <w:spacing w:val="71"/>
          <w:szCs w:val="24"/>
        </w:rPr>
        <w:t xml:space="preserve">  </w:t>
      </w:r>
      <w:r w:rsidRPr="00FD1B08">
        <w:rPr>
          <w:rFonts w:cs="Times New Roman"/>
          <w:szCs w:val="24"/>
        </w:rPr>
        <w:t>w</w:t>
      </w:r>
      <w:r w:rsidRPr="00FD1B08">
        <w:rPr>
          <w:rFonts w:cs="Times New Roman"/>
          <w:spacing w:val="72"/>
          <w:szCs w:val="24"/>
        </w:rPr>
        <w:t xml:space="preserve">  </w:t>
      </w:r>
      <w:r w:rsidRPr="00FD1B08">
        <w:rPr>
          <w:rFonts w:cs="Times New Roman"/>
          <w:szCs w:val="24"/>
        </w:rPr>
        <w:t>powyższym</w:t>
      </w:r>
      <w:r w:rsidRPr="00FD1B08">
        <w:rPr>
          <w:rFonts w:cs="Times New Roman"/>
          <w:spacing w:val="69"/>
          <w:szCs w:val="24"/>
        </w:rPr>
        <w:t xml:space="preserve">  </w:t>
      </w:r>
      <w:r w:rsidRPr="00FD1B08">
        <w:rPr>
          <w:rFonts w:cs="Times New Roman"/>
          <w:szCs w:val="24"/>
        </w:rPr>
        <w:t>oświadczeniu</w:t>
      </w:r>
      <w:r w:rsidRPr="00FD1B08">
        <w:rPr>
          <w:rFonts w:cs="Times New Roman"/>
          <w:spacing w:val="71"/>
          <w:szCs w:val="24"/>
        </w:rPr>
        <w:t xml:space="preserve">  </w:t>
      </w:r>
      <w:r w:rsidRPr="00FD1B08">
        <w:rPr>
          <w:rFonts w:cs="Times New Roman"/>
          <w:szCs w:val="24"/>
        </w:rPr>
        <w:t>są</w:t>
      </w:r>
      <w:r w:rsidRPr="00FD1B08">
        <w:rPr>
          <w:rFonts w:cs="Times New Roman"/>
          <w:spacing w:val="72"/>
          <w:szCs w:val="24"/>
        </w:rPr>
        <w:t xml:space="preserve">  </w:t>
      </w:r>
      <w:r w:rsidRPr="00FD1B08">
        <w:rPr>
          <w:rFonts w:cs="Times New Roman"/>
          <w:szCs w:val="24"/>
        </w:rPr>
        <w:t>aktualne i zgodne z prawdą oraz zostały przedstawione z pełną świadomością konsekwencji wprowadzenia zamawiającego w błąd przy przedstawianiu informacji.</w:t>
      </w:r>
    </w:p>
    <w:p w14:paraId="5D7B7422" w14:textId="77777777" w:rsidR="00A0680B" w:rsidRPr="00FD1B08" w:rsidRDefault="00A0680B">
      <w:pPr>
        <w:spacing w:before="95" w:line="360" w:lineRule="auto"/>
        <w:ind w:leftChars="-400" w:left="-960" w:right="151"/>
        <w:jc w:val="both"/>
        <w:rPr>
          <w:rFonts w:cs="Times New Roman"/>
          <w:szCs w:val="24"/>
        </w:rPr>
      </w:pPr>
    </w:p>
    <w:p w14:paraId="64231DE8" w14:textId="77777777" w:rsidR="00A0680B" w:rsidRPr="00FD1B08" w:rsidRDefault="00D7042A">
      <w:pPr>
        <w:spacing w:after="0" w:line="240" w:lineRule="auto"/>
        <w:ind w:leftChars="2000" w:left="4800"/>
        <w:jc w:val="both"/>
        <w:rPr>
          <w:rFonts w:cs="Times New Roman"/>
          <w:b/>
          <w:i/>
          <w:szCs w:val="24"/>
        </w:rPr>
      </w:pPr>
      <w:r w:rsidRPr="00FD1B08">
        <w:rPr>
          <w:rFonts w:cs="Times New Roman"/>
          <w:b/>
          <w:i/>
          <w:szCs w:val="24"/>
        </w:rPr>
        <w:t>……………..………….</w:t>
      </w:r>
    </w:p>
    <w:p w14:paraId="323F3A27" w14:textId="77777777" w:rsidR="00A0680B" w:rsidRPr="00FD1B08" w:rsidRDefault="00D7042A">
      <w:pPr>
        <w:tabs>
          <w:tab w:val="left" w:pos="435"/>
        </w:tabs>
        <w:spacing w:after="0" w:line="240" w:lineRule="auto"/>
        <w:ind w:leftChars="2000" w:left="4800"/>
        <w:jc w:val="both"/>
        <w:rPr>
          <w:rFonts w:cs="Times New Roman"/>
          <w:b/>
          <w:i/>
          <w:color w:val="C00000"/>
          <w:szCs w:val="24"/>
        </w:rPr>
      </w:pPr>
      <w:r w:rsidRPr="00FD1B08">
        <w:rPr>
          <w:rFonts w:cs="Times New Roman"/>
          <w:szCs w:val="24"/>
        </w:rPr>
        <w:t xml:space="preserve">      </w:t>
      </w:r>
      <w:r w:rsidRPr="00FD1B08">
        <w:rPr>
          <w:rFonts w:cs="Times New Roman"/>
          <w:szCs w:val="24"/>
        </w:rPr>
        <w:tab/>
      </w:r>
      <w:r w:rsidRPr="00FD1B08">
        <w:rPr>
          <w:rFonts w:cs="Times New Roman"/>
          <w:szCs w:val="24"/>
        </w:rPr>
        <w:tab/>
      </w:r>
      <w:r w:rsidRPr="00FD1B08">
        <w:rPr>
          <w:rFonts w:cs="Times New Roman"/>
          <w:szCs w:val="24"/>
        </w:rPr>
        <w:tab/>
      </w:r>
      <w:r w:rsidRPr="00FD1B08">
        <w:rPr>
          <w:rFonts w:cs="Times New Roman"/>
          <w:szCs w:val="24"/>
        </w:rPr>
        <w:tab/>
      </w:r>
      <w:r w:rsidRPr="00FD1B08">
        <w:rPr>
          <w:rFonts w:cs="Times New Roman"/>
          <w:szCs w:val="24"/>
        </w:rPr>
        <w:tab/>
      </w:r>
      <w:r w:rsidRPr="00FD1B08">
        <w:rPr>
          <w:rFonts w:cs="Times New Roman"/>
          <w:szCs w:val="24"/>
        </w:rPr>
        <w:tab/>
      </w:r>
      <w:r w:rsidRPr="00FD1B08">
        <w:rPr>
          <w:rFonts w:cs="Times New Roman"/>
          <w:szCs w:val="24"/>
        </w:rPr>
        <w:tab/>
      </w:r>
      <w:r w:rsidRPr="00FD1B08">
        <w:rPr>
          <w:rFonts w:cs="Times New Roman"/>
          <w:szCs w:val="24"/>
        </w:rPr>
        <w:tab/>
      </w:r>
      <w:r w:rsidRPr="00FD1B08">
        <w:rPr>
          <w:rFonts w:cs="Times New Roman"/>
          <w:szCs w:val="24"/>
        </w:rPr>
        <w:tab/>
      </w:r>
      <w:r w:rsidRPr="00FD1B08">
        <w:rPr>
          <w:rFonts w:cs="Times New Roman"/>
          <w:szCs w:val="24"/>
        </w:rPr>
        <w:tab/>
        <w:t xml:space="preserve"> </w:t>
      </w:r>
      <w:r w:rsidRPr="00FD1B08">
        <w:rPr>
          <w:rFonts w:cs="Times New Roman"/>
          <w:szCs w:val="24"/>
        </w:rPr>
        <w:tab/>
      </w:r>
      <w:r w:rsidRPr="00FD1B08">
        <w:rPr>
          <w:rFonts w:cs="Times New Roman"/>
          <w:szCs w:val="24"/>
        </w:rPr>
        <w:tab/>
      </w:r>
      <w:r w:rsidRPr="00FD1B08">
        <w:rPr>
          <w:rFonts w:cs="Times New Roman"/>
          <w:szCs w:val="24"/>
        </w:rPr>
        <w:tab/>
        <w:t>(podpis)</w:t>
      </w:r>
    </w:p>
    <w:p w14:paraId="3EA6C116" w14:textId="77777777" w:rsidR="00A0680B" w:rsidRPr="00FD1B08" w:rsidRDefault="00A0680B">
      <w:pPr>
        <w:spacing w:before="95" w:line="360" w:lineRule="auto"/>
        <w:ind w:leftChars="-400" w:left="-960" w:right="151"/>
        <w:jc w:val="both"/>
        <w:rPr>
          <w:rFonts w:cs="Times New Roman"/>
          <w:szCs w:val="24"/>
        </w:rPr>
      </w:pPr>
    </w:p>
    <w:p w14:paraId="1E4A3772" w14:textId="77777777" w:rsidR="00A0680B" w:rsidRPr="00FD1B08" w:rsidRDefault="00D7042A">
      <w:pPr>
        <w:jc w:val="both"/>
        <w:rPr>
          <w:rFonts w:cs="Times New Roman"/>
          <w:b/>
          <w:i/>
          <w:color w:val="C00000"/>
          <w:sz w:val="18"/>
          <w:szCs w:val="18"/>
        </w:rPr>
      </w:pPr>
      <w:r w:rsidRPr="00FD1B08">
        <w:rPr>
          <w:rFonts w:cs="Times New Roman"/>
          <w:b/>
          <w:i/>
          <w:color w:val="C00000"/>
          <w:sz w:val="18"/>
          <w:szCs w:val="18"/>
        </w:rPr>
        <w:t xml:space="preserve">UWAGA! </w:t>
      </w:r>
    </w:p>
    <w:p w14:paraId="203DCAB6" w14:textId="77777777" w:rsidR="00A0680B" w:rsidRPr="00FD1B08" w:rsidRDefault="00D7042A">
      <w:pPr>
        <w:jc w:val="both"/>
        <w:rPr>
          <w:rFonts w:cs="Times New Roman"/>
          <w:b/>
          <w:i/>
          <w:color w:val="C00000"/>
          <w:sz w:val="18"/>
          <w:szCs w:val="18"/>
        </w:rPr>
      </w:pPr>
      <w:r w:rsidRPr="00FD1B08">
        <w:rPr>
          <w:rFonts w:cs="Times New Roman"/>
          <w:b/>
          <w:i/>
          <w:color w:val="C00000"/>
          <w:sz w:val="18"/>
          <w:szCs w:val="18"/>
        </w:rPr>
        <w:t>Niniejszy załącznik należy wypełnić, uzupełniając o wymagane dane i informacje (w miejscach oznaczonych kropkami oraz tabeli), a następnie podpisać kwalifikowanym podpisem elektronicznym, podpisem zaufanym lub podpisem osobistym (elektronicznym).</w:t>
      </w:r>
    </w:p>
    <w:p w14:paraId="7D9667BA" w14:textId="77777777" w:rsidR="00A0680B" w:rsidRPr="00FD1B08" w:rsidRDefault="00A0680B">
      <w:pPr>
        <w:spacing w:before="95" w:line="360" w:lineRule="auto"/>
        <w:ind w:leftChars="-400" w:left="-960" w:right="151"/>
        <w:jc w:val="both"/>
        <w:rPr>
          <w:rFonts w:cs="Times New Roman"/>
          <w:szCs w:val="24"/>
        </w:rPr>
      </w:pPr>
    </w:p>
    <w:p w14:paraId="0E1652F1" w14:textId="77777777" w:rsidR="00A0680B" w:rsidRPr="00FD1B08" w:rsidRDefault="00A0680B">
      <w:pPr>
        <w:ind w:leftChars="-400" w:left="-960"/>
        <w:rPr>
          <w:rFonts w:cs="Times New Roman"/>
          <w:szCs w:val="24"/>
        </w:rPr>
      </w:pPr>
    </w:p>
    <w:p w14:paraId="0978B182" w14:textId="77777777" w:rsidR="00A0680B" w:rsidRPr="00FD1B08" w:rsidRDefault="00A0680B">
      <w:pPr>
        <w:ind w:leftChars="-400" w:left="-960"/>
        <w:rPr>
          <w:rFonts w:cs="Times New Roman"/>
          <w:szCs w:val="24"/>
        </w:rPr>
      </w:pPr>
    </w:p>
    <w:sectPr w:rsidR="00A0680B" w:rsidRPr="00FD1B08">
      <w:headerReference w:type="default" r:id="rId8"/>
      <w:pgSz w:w="11906" w:h="16838"/>
      <w:pgMar w:top="1440" w:right="986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B548A" w14:textId="77777777" w:rsidR="00681DC0" w:rsidRDefault="00681DC0">
      <w:pPr>
        <w:spacing w:after="0" w:line="240" w:lineRule="auto"/>
      </w:pPr>
      <w:r>
        <w:separator/>
      </w:r>
    </w:p>
  </w:endnote>
  <w:endnote w:type="continuationSeparator" w:id="0">
    <w:p w14:paraId="5344CC2D" w14:textId="77777777" w:rsidR="00681DC0" w:rsidRDefault="00681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27681" w14:textId="77777777" w:rsidR="00681DC0" w:rsidRDefault="00681DC0">
      <w:pPr>
        <w:spacing w:after="0" w:line="240" w:lineRule="auto"/>
      </w:pPr>
      <w:r>
        <w:separator/>
      </w:r>
    </w:p>
  </w:footnote>
  <w:footnote w:type="continuationSeparator" w:id="0">
    <w:p w14:paraId="01D91083" w14:textId="77777777" w:rsidR="00681DC0" w:rsidRDefault="00681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FCA3B" w14:textId="27B81F75" w:rsidR="00A0680B" w:rsidRDefault="00A0680B">
    <w:pPr>
      <w:pStyle w:val="Nagwek"/>
    </w:pPr>
  </w:p>
  <w:p w14:paraId="1AAAF0DC" w14:textId="77777777" w:rsidR="00A0680B" w:rsidRDefault="00A068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anumerowana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anumerowana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apunktowana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apunktowana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num w:numId="1" w16cid:durableId="1894583368">
    <w:abstractNumId w:val="9"/>
  </w:num>
  <w:num w:numId="2" w16cid:durableId="1500198037">
    <w:abstractNumId w:val="7"/>
  </w:num>
  <w:num w:numId="3" w16cid:durableId="1737245084">
    <w:abstractNumId w:val="6"/>
  </w:num>
  <w:num w:numId="4" w16cid:durableId="614563009">
    <w:abstractNumId w:val="5"/>
  </w:num>
  <w:num w:numId="5" w16cid:durableId="620765753">
    <w:abstractNumId w:val="4"/>
  </w:num>
  <w:num w:numId="6" w16cid:durableId="959148249">
    <w:abstractNumId w:val="8"/>
  </w:num>
  <w:num w:numId="7" w16cid:durableId="1451435375">
    <w:abstractNumId w:val="3"/>
  </w:num>
  <w:num w:numId="8" w16cid:durableId="825971008">
    <w:abstractNumId w:val="2"/>
  </w:num>
  <w:num w:numId="9" w16cid:durableId="704409013">
    <w:abstractNumId w:val="1"/>
  </w:num>
  <w:num w:numId="10" w16cid:durableId="1377045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6A3302F"/>
    <w:rsid w:val="00050A31"/>
    <w:rsid w:val="000716D2"/>
    <w:rsid w:val="00071AAB"/>
    <w:rsid w:val="000A0340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53578"/>
    <w:rsid w:val="00170095"/>
    <w:rsid w:val="00170E4F"/>
    <w:rsid w:val="001743F4"/>
    <w:rsid w:val="001800D2"/>
    <w:rsid w:val="00187C33"/>
    <w:rsid w:val="001936B7"/>
    <w:rsid w:val="00196AB1"/>
    <w:rsid w:val="001F3CBB"/>
    <w:rsid w:val="001F78BB"/>
    <w:rsid w:val="00201333"/>
    <w:rsid w:val="00210FA7"/>
    <w:rsid w:val="00216417"/>
    <w:rsid w:val="00264A26"/>
    <w:rsid w:val="0026631D"/>
    <w:rsid w:val="00295F20"/>
    <w:rsid w:val="002C2F53"/>
    <w:rsid w:val="002F5BDC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1DC0"/>
    <w:rsid w:val="0068470E"/>
    <w:rsid w:val="00695DCD"/>
    <w:rsid w:val="006A05CC"/>
    <w:rsid w:val="006A07E5"/>
    <w:rsid w:val="006A35A7"/>
    <w:rsid w:val="006C3E7B"/>
    <w:rsid w:val="007008E5"/>
    <w:rsid w:val="007152D7"/>
    <w:rsid w:val="00746C14"/>
    <w:rsid w:val="007C2C59"/>
    <w:rsid w:val="007C521B"/>
    <w:rsid w:val="00801F23"/>
    <w:rsid w:val="00821409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17810"/>
    <w:rsid w:val="00930846"/>
    <w:rsid w:val="00930FDE"/>
    <w:rsid w:val="0093507F"/>
    <w:rsid w:val="00984C93"/>
    <w:rsid w:val="00987CE1"/>
    <w:rsid w:val="0099405C"/>
    <w:rsid w:val="009C600F"/>
    <w:rsid w:val="009D3723"/>
    <w:rsid w:val="009E04F2"/>
    <w:rsid w:val="009E11A8"/>
    <w:rsid w:val="00A03B7B"/>
    <w:rsid w:val="00A0680B"/>
    <w:rsid w:val="00A200C9"/>
    <w:rsid w:val="00A250D5"/>
    <w:rsid w:val="00A32F56"/>
    <w:rsid w:val="00A36028"/>
    <w:rsid w:val="00A42745"/>
    <w:rsid w:val="00A604B9"/>
    <w:rsid w:val="00A91424"/>
    <w:rsid w:val="00AA2C77"/>
    <w:rsid w:val="00AC17A6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4849"/>
    <w:rsid w:val="00C56C7E"/>
    <w:rsid w:val="00C776A4"/>
    <w:rsid w:val="00CA2C6C"/>
    <w:rsid w:val="00CB565F"/>
    <w:rsid w:val="00CC0600"/>
    <w:rsid w:val="00CC78AC"/>
    <w:rsid w:val="00CF7953"/>
    <w:rsid w:val="00D07232"/>
    <w:rsid w:val="00D10245"/>
    <w:rsid w:val="00D21BDD"/>
    <w:rsid w:val="00D65F07"/>
    <w:rsid w:val="00D7042A"/>
    <w:rsid w:val="00D92BB7"/>
    <w:rsid w:val="00DB4ABE"/>
    <w:rsid w:val="00DC76D2"/>
    <w:rsid w:val="00DD30ED"/>
    <w:rsid w:val="00E64C21"/>
    <w:rsid w:val="00EC24C6"/>
    <w:rsid w:val="00EF2933"/>
    <w:rsid w:val="00F05146"/>
    <w:rsid w:val="00F1115D"/>
    <w:rsid w:val="00F32161"/>
    <w:rsid w:val="00F3513C"/>
    <w:rsid w:val="00F465C5"/>
    <w:rsid w:val="00F5180D"/>
    <w:rsid w:val="00F51B21"/>
    <w:rsid w:val="00F51D87"/>
    <w:rsid w:val="00F8455C"/>
    <w:rsid w:val="00FD1B08"/>
    <w:rsid w:val="188C71F4"/>
    <w:rsid w:val="21A81E30"/>
    <w:rsid w:val="33BE251A"/>
    <w:rsid w:val="47CE75D7"/>
    <w:rsid w:val="513443D1"/>
    <w:rsid w:val="57595BE8"/>
    <w:rsid w:val="5B0F4D90"/>
    <w:rsid w:val="72774901"/>
    <w:rsid w:val="765F4534"/>
    <w:rsid w:val="76A3302F"/>
    <w:rsid w:val="7776CE93"/>
    <w:rsid w:val="777E4D1B"/>
    <w:rsid w:val="7B0A408A"/>
    <w:rsid w:val="7FACFBDF"/>
    <w:rsid w:val="9D7658A8"/>
    <w:rsid w:val="AFAFF4C0"/>
    <w:rsid w:val="B5F307D3"/>
    <w:rsid w:val="EF3FF594"/>
    <w:rsid w:val="FEBD74F6"/>
    <w:rsid w:val="FEBFE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12B16"/>
  <w15:docId w15:val="{455E4F17-9012-456F-B240-1CD455C5B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1" w:count="376"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caption" w:unhideWhenUsed="1"/>
    <w:lsdException w:name="Default Paragraph Font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ny">
    <w:name w:val="Normal"/>
    <w:qFormat/>
    <w:pPr>
      <w:spacing w:line="259" w:lineRule="auto"/>
    </w:pPr>
    <w:rPr>
      <w:rFonts w:eastAsiaTheme="minorHAnsi" w:cstheme="minorBidi"/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kern w:val="44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6" w:lineRule="auto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6" w:lineRule="auto"/>
      <w:outlineLvl w:val="3"/>
    </w:pPr>
    <w:rPr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6" w:lineRule="auto"/>
      <w:outlineLvl w:val="4"/>
    </w:pPr>
    <w:rPr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20" w:lineRule="auto"/>
      <w:outlineLvl w:val="5"/>
    </w:pPr>
    <w:rPr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20" w:lineRule="auto"/>
      <w:outlineLvl w:val="6"/>
    </w:pPr>
    <w:rPr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20" w:lineRule="auto"/>
      <w:outlineLvl w:val="7"/>
    </w:pPr>
    <w:rPr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Chars="700" w:left="1440" w:rightChars="700" w:right="1440"/>
    </w:p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zwciciem">
    <w:name w:val="Body Text First Indent"/>
    <w:basedOn w:val="Tekstpodstawowy"/>
    <w:qFormat/>
    <w:pPr>
      <w:ind w:firstLineChars="100" w:firstLine="420"/>
    </w:pPr>
  </w:style>
  <w:style w:type="paragraph" w:styleId="Tekstpodstawowywcity">
    <w:name w:val="Body Text Indent"/>
    <w:basedOn w:val="Normalny"/>
    <w:qFormat/>
    <w:pPr>
      <w:spacing w:after="120"/>
      <w:ind w:leftChars="200" w:left="420"/>
    </w:pPr>
  </w:style>
  <w:style w:type="paragraph" w:styleId="Tekstpodstawowyzwciciem2">
    <w:name w:val="Body Text First Indent 2"/>
    <w:basedOn w:val="Tekstpodstawowywcity"/>
    <w:qFormat/>
    <w:pPr>
      <w:ind w:firstLineChars="200"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Chars="200" w:left="420"/>
    </w:pPr>
  </w:style>
  <w:style w:type="paragraph" w:styleId="Tekstpodstawowywcity3">
    <w:name w:val="Body Text Indent 3"/>
    <w:basedOn w:val="Normalny"/>
    <w:qFormat/>
    <w:pPr>
      <w:spacing w:after="120"/>
      <w:ind w:leftChars="200" w:left="420"/>
    </w:pPr>
    <w:rPr>
      <w:sz w:val="16"/>
      <w:szCs w:val="16"/>
    </w:r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styleId="Zwrotpoegnalny">
    <w:name w:val="Closing"/>
    <w:basedOn w:val="Normalny"/>
    <w:qFormat/>
    <w:pPr>
      <w:ind w:leftChars="2100" w:left="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</w:style>
  <w:style w:type="paragraph" w:styleId="Data">
    <w:name w:val="Date"/>
    <w:basedOn w:val="Normalny"/>
    <w:next w:val="Normalny"/>
    <w:qFormat/>
    <w:pPr>
      <w:ind w:leftChars="2500"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Nagwek">
    <w:name w:val="head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Chars="200" w:left="200"/>
    </w:pPr>
  </w:style>
  <w:style w:type="paragraph" w:styleId="Indeks3">
    <w:name w:val="index 3"/>
    <w:basedOn w:val="Normalny"/>
    <w:next w:val="Normalny"/>
    <w:qFormat/>
    <w:pPr>
      <w:ind w:leftChars="400" w:left="400"/>
    </w:pPr>
  </w:style>
  <w:style w:type="paragraph" w:styleId="Indeks4">
    <w:name w:val="index 4"/>
    <w:basedOn w:val="Normalny"/>
    <w:next w:val="Normalny"/>
    <w:qFormat/>
    <w:pPr>
      <w:ind w:leftChars="600" w:left="600"/>
    </w:pPr>
  </w:style>
  <w:style w:type="paragraph" w:styleId="Indeks5">
    <w:name w:val="index 5"/>
    <w:basedOn w:val="Normalny"/>
    <w:next w:val="Normalny"/>
    <w:qFormat/>
    <w:pPr>
      <w:ind w:leftChars="800" w:left="800"/>
    </w:pPr>
  </w:style>
  <w:style w:type="paragraph" w:styleId="Indeks6">
    <w:name w:val="index 6"/>
    <w:basedOn w:val="Normalny"/>
    <w:next w:val="Normalny"/>
    <w:qFormat/>
    <w:pPr>
      <w:ind w:leftChars="1000" w:left="1000"/>
    </w:pPr>
  </w:style>
  <w:style w:type="paragraph" w:styleId="Indeks7">
    <w:name w:val="index 7"/>
    <w:basedOn w:val="Normalny"/>
    <w:next w:val="Normalny"/>
    <w:qFormat/>
    <w:pPr>
      <w:ind w:leftChars="1200" w:left="1200"/>
    </w:pPr>
  </w:style>
  <w:style w:type="paragraph" w:styleId="Indeks8">
    <w:name w:val="index 8"/>
    <w:basedOn w:val="Normalny"/>
    <w:next w:val="Normalny"/>
    <w:qFormat/>
    <w:pPr>
      <w:ind w:leftChars="1400" w:left="1400"/>
    </w:pPr>
  </w:style>
  <w:style w:type="paragraph" w:styleId="Indeks9">
    <w:name w:val="index 9"/>
    <w:basedOn w:val="Normalny"/>
    <w:next w:val="Normalny"/>
    <w:qFormat/>
    <w:pPr>
      <w:ind w:leftChars="1600"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</w:rPr>
  </w:style>
  <w:style w:type="paragraph" w:styleId="Lista">
    <w:name w:val="List"/>
    <w:basedOn w:val="Normalny"/>
    <w:qFormat/>
    <w:pPr>
      <w:ind w:left="200" w:hangingChars="200" w:hanging="200"/>
    </w:pPr>
  </w:style>
  <w:style w:type="paragraph" w:styleId="Lista2">
    <w:name w:val="List 2"/>
    <w:basedOn w:val="Normalny"/>
    <w:qFormat/>
    <w:pPr>
      <w:ind w:leftChars="200" w:left="100" w:hangingChars="200" w:hanging="200"/>
    </w:pPr>
  </w:style>
  <w:style w:type="paragraph" w:styleId="Lista3">
    <w:name w:val="List 3"/>
    <w:basedOn w:val="Normalny"/>
    <w:qFormat/>
    <w:pPr>
      <w:ind w:leftChars="400" w:left="100" w:hangingChars="200" w:hanging="200"/>
    </w:pPr>
  </w:style>
  <w:style w:type="paragraph" w:styleId="Lista4">
    <w:name w:val="List 4"/>
    <w:basedOn w:val="Normalny"/>
    <w:qFormat/>
    <w:pPr>
      <w:ind w:leftChars="600" w:left="100" w:hangingChars="200" w:hanging="200"/>
    </w:pPr>
  </w:style>
  <w:style w:type="paragraph" w:styleId="Lista5">
    <w:name w:val="List 5"/>
    <w:basedOn w:val="Normalny"/>
    <w:qFormat/>
    <w:pPr>
      <w:ind w:leftChars="800" w:left="100" w:hangingChars="200" w:hanging="200"/>
    </w:p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Chars="200" w:left="420"/>
    </w:pPr>
  </w:style>
  <w:style w:type="paragraph" w:styleId="Lista-kontynuacja2">
    <w:name w:val="List Continue 2"/>
    <w:basedOn w:val="Normalny"/>
    <w:qFormat/>
    <w:pPr>
      <w:spacing w:after="120"/>
      <w:ind w:leftChars="400" w:left="840"/>
    </w:pPr>
  </w:style>
  <w:style w:type="paragraph" w:styleId="Lista-kontynuacja3">
    <w:name w:val="List Continue 3"/>
    <w:basedOn w:val="Normalny"/>
    <w:qFormat/>
    <w:pPr>
      <w:spacing w:after="120"/>
      <w:ind w:leftChars="600" w:left="1260"/>
    </w:pPr>
  </w:style>
  <w:style w:type="paragraph" w:styleId="Lista-kontynuacja4">
    <w:name w:val="List Continue 4"/>
    <w:basedOn w:val="Normalny"/>
    <w:qFormat/>
    <w:pPr>
      <w:spacing w:after="120"/>
      <w:ind w:leftChars="800" w:left="1680"/>
    </w:pPr>
  </w:style>
  <w:style w:type="paragraph" w:styleId="Lista-kontynuacja5">
    <w:name w:val="List Continue 5"/>
    <w:basedOn w:val="Normalny"/>
    <w:qFormat/>
    <w:pPr>
      <w:spacing w:after="120"/>
      <w:ind w:leftChars="1000" w:left="21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eastAsiaTheme="minorEastAsia" w:hAnsi="Courier New" w:cs="Courier New"/>
      <w:kern w:val="2"/>
      <w:sz w:val="24"/>
      <w:szCs w:val="24"/>
      <w:lang w:val="en-US" w:eastAsia="zh-CN"/>
    </w:rPr>
  </w:style>
  <w:style w:type="paragraph" w:styleId="Nagwekwiadomoci">
    <w:name w:val="Message Header"/>
    <w:basedOn w:val="Normalny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Cs w:val="24"/>
    </w:rPr>
  </w:style>
  <w:style w:type="paragraph" w:styleId="NormalnyWeb">
    <w:name w:val="Normal (Web)"/>
    <w:basedOn w:val="Normalny"/>
    <w:qFormat/>
    <w:rPr>
      <w:szCs w:val="24"/>
    </w:rPr>
  </w:style>
  <w:style w:type="paragraph" w:styleId="Wcicienormalne">
    <w:name w:val="Normal Indent"/>
    <w:basedOn w:val="Normalny"/>
    <w:qFormat/>
    <w:pPr>
      <w:ind w:firstLineChars="200"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Courier New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Chars="2100" w:left="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kern w:val="28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Chars="200" w:left="420"/>
    </w:pPr>
  </w:style>
  <w:style w:type="paragraph" w:styleId="Spisilustracji">
    <w:name w:val="table of figures"/>
    <w:basedOn w:val="Normalny"/>
    <w:next w:val="Normalny"/>
    <w:qFormat/>
    <w:pPr>
      <w:ind w:leftChars="200" w:left="200" w:hangingChars="200"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Chars="200" w:left="420"/>
    </w:pPr>
  </w:style>
  <w:style w:type="paragraph" w:styleId="Spistreci3">
    <w:name w:val="toc 3"/>
    <w:basedOn w:val="Normalny"/>
    <w:next w:val="Normalny"/>
    <w:qFormat/>
    <w:pPr>
      <w:ind w:leftChars="400" w:left="840"/>
    </w:pPr>
  </w:style>
  <w:style w:type="paragraph" w:styleId="Spistreci4">
    <w:name w:val="toc 4"/>
    <w:basedOn w:val="Normalny"/>
    <w:next w:val="Normalny"/>
    <w:qFormat/>
    <w:pPr>
      <w:ind w:leftChars="600" w:left="1260"/>
    </w:pPr>
  </w:style>
  <w:style w:type="paragraph" w:styleId="Spistreci5">
    <w:name w:val="toc 5"/>
    <w:basedOn w:val="Normalny"/>
    <w:next w:val="Normalny"/>
    <w:qFormat/>
    <w:pPr>
      <w:ind w:leftChars="800" w:left="1680"/>
    </w:pPr>
  </w:style>
  <w:style w:type="paragraph" w:styleId="Spistreci6">
    <w:name w:val="toc 6"/>
    <w:basedOn w:val="Normalny"/>
    <w:next w:val="Normalny"/>
    <w:qFormat/>
    <w:pPr>
      <w:ind w:leftChars="1000" w:left="2100"/>
    </w:pPr>
  </w:style>
  <w:style w:type="paragraph" w:styleId="Spistreci7">
    <w:name w:val="toc 7"/>
    <w:basedOn w:val="Normalny"/>
    <w:next w:val="Normalny"/>
    <w:qFormat/>
    <w:pPr>
      <w:ind w:leftChars="1200" w:left="2520"/>
    </w:pPr>
  </w:style>
  <w:style w:type="paragraph" w:styleId="Spistreci8">
    <w:name w:val="toc 8"/>
    <w:basedOn w:val="Normalny"/>
    <w:next w:val="Normalny"/>
    <w:qFormat/>
    <w:pPr>
      <w:ind w:leftChars="1400" w:left="2940"/>
    </w:pPr>
  </w:style>
  <w:style w:type="paragraph" w:styleId="Spistreci9">
    <w:name w:val="toc 9"/>
    <w:basedOn w:val="Normalny"/>
    <w:next w:val="Normalny"/>
    <w:qFormat/>
    <w:pPr>
      <w:ind w:leftChars="1600" w:left="3360"/>
    </w:pPr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character" w:styleId="Uwydatnienie">
    <w:name w:val="Emphasis"/>
    <w:basedOn w:val="Domylnaczcionkaakapitu"/>
    <w:qFormat/>
    <w:rPr>
      <w:i/>
      <w:iCs/>
    </w:rPr>
  </w:style>
  <w:style w:type="character" w:styleId="Odwoanieprzypisukocowego">
    <w:name w:val="endnote reference"/>
    <w:basedOn w:val="Domylnaczcionkaakapitu"/>
    <w:qFormat/>
    <w:rPr>
      <w:vertAlign w:val="superscript"/>
    </w:rPr>
  </w:style>
  <w:style w:type="character" w:styleId="UyteHipercze">
    <w:name w:val="FollowedHyperlink"/>
    <w:basedOn w:val="Domylnaczcionkaakapitu"/>
    <w:qFormat/>
    <w:rPr>
      <w:color w:val="800080"/>
      <w:u w:val="single"/>
    </w:rPr>
  </w:style>
  <w:style w:type="character" w:styleId="Odwoanieprzypisudolnego">
    <w:name w:val="footnote reference"/>
    <w:basedOn w:val="Domylnaczcionkaakapitu"/>
    <w:qFormat/>
    <w:rPr>
      <w:vertAlign w:val="superscript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qFormat/>
    <w:rPr>
      <w:rFonts w:ascii="Courier New" w:hAnsi="Courier New" w:cs="Courier New"/>
    </w:rPr>
  </w:style>
  <w:style w:type="character" w:styleId="HTML-staaszeroko">
    <w:name w:val="HTML Typewriter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qFormat/>
    <w:rPr>
      <w:i/>
      <w:iCs/>
    </w:r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table" w:styleId="Tabela-Efekty3D1">
    <w:name w:val="Table 3D effects 1"/>
    <w:basedOn w:val="Standardowy"/>
    <w:qFormat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D2">
    <w:name w:val="Table 3D effects 2"/>
    <w:basedOn w:val="Standardowy"/>
    <w:qFormat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D3">
    <w:name w:val="Table 3D effects 3"/>
    <w:basedOn w:val="Standardowy"/>
    <w:qFormat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qFormat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qFormat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Wspczesny">
    <w:name w:val="Table Contemporary"/>
    <w:basedOn w:val="Standardowy"/>
    <w:qFormat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qFormat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qFormat/>
    <w:rPr>
      <w:rFonts w:ascii="SimSun" w:eastAsia="Courier New" w:hAnsi="SimSu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="SimSun" w:eastAsia="Courier New" w:hAnsi="SimSu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rPr>
      <w:rFonts w:ascii="SimSun" w:eastAsia="Courier New" w:hAnsi="SimSu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rPr>
      <w:rFonts w:ascii="SimSun" w:eastAsia="Courier New" w:hAnsi="SimSu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rPr>
      <w:rFonts w:ascii="SimSun" w:eastAsia="Courier New" w:hAnsi="SimSu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rPr>
      <w:rFonts w:ascii="SimSun" w:eastAsia="Courier New" w:hAnsi="SimSu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rPr>
      <w:rFonts w:ascii="SimSun" w:eastAsia="Courier New" w:hAnsi="SimSu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qFormat/>
    <w:rPr>
      <w:rFonts w:ascii="SimSun" w:eastAsia="Courier New" w:hAnsi="SimSu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rPr>
      <w:rFonts w:ascii="SimSun" w:eastAsia="Courier New" w:hAnsi="SimSu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rPr>
      <w:rFonts w:ascii="SimSun" w:eastAsia="Courier New" w:hAnsi="SimSu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qFormat/>
    <w:rPr>
      <w:rFonts w:ascii="SimSun" w:eastAsia="Courier New" w:hAnsi="SimSu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rPr>
      <w:rFonts w:ascii="SimSun" w:eastAsia="Courier New" w:hAnsi="SimSu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qFormat/>
    <w:rPr>
      <w:rFonts w:ascii="SimSun" w:eastAsia="Courier New" w:hAnsi="SimSu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rPr>
      <w:rFonts w:ascii="SimSun" w:eastAsia="Courier New" w:hAnsi="SimSu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2">
    <w:name w:val="Colorful Shading Accent 2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3">
    <w:name w:val="Colorful Shading Accent 3"/>
    <w:basedOn w:val="Standardowy"/>
    <w:uiPriority w:val="71"/>
    <w:qFormat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6">
    <w:name w:val="Colorful Shading Accent 6"/>
    <w:basedOn w:val="Standardowy"/>
    <w:uiPriority w:val="71"/>
    <w:qFormat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alista">
    <w:name w:val="Colorful List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278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 Magda</dc:creator>
  <cp:lastModifiedBy>Ewa</cp:lastModifiedBy>
  <cp:revision>8</cp:revision>
  <dcterms:created xsi:type="dcterms:W3CDTF">2025-06-25T10:07:00Z</dcterms:created>
  <dcterms:modified xsi:type="dcterms:W3CDTF">2026-04-08T13:10:00Z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1033-3.1.1.5096</vt:lpwstr>
  </property>
  <property fmtid="{D5CDD505-2E9C-101B-9397-08002B2CF9AE}" pid="3" name="ICV">
    <vt:lpwstr>CC1F14B1969949F0B9FE786FE6F25DEF_13</vt:lpwstr>
  </property>
</Properties>
</file>